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SmartInvoice Pro</w:t>
        <w:br/>
        <w:t>Affiliate Email Swipes</w:t>
      </w:r>
    </w:p>
    <w:p>
      <w:pPr>
        <w:jc w:val="center"/>
      </w:pPr>
      <w:r>
        <w:rPr>
          <w:sz w:val="22"/>
        </w:rPr>
        <w:t>$34.99 One-Time Payment • Affiliate Promotional Copy</w:t>
        <w:br/>
        <w:t>Created by Buying Bahamian</w:t>
      </w:r>
    </w:p>
    <w:p>
      <w:r>
        <w:t>Affiliate note: Replace [INSERT AFFILIATE LINK] with your approved tracking link. You may personalize the introduction and sign-off, but do not add unsupported earnings claims, fake reviews, or false scarcity.</w:t>
      </w:r>
    </w:p>
    <w:p>
      <w:pPr>
        <w:pStyle w:val="Heading1"/>
      </w:pPr>
      <w:r>
        <w:t>Email Swipe #1 — Stop Paying Monthly for Invoicing</w:t>
      </w:r>
    </w:p>
    <w:p>
      <w:r>
        <w:rPr>
          <w:b/>
        </w:rPr>
        <w:t>SUBJECT: Still paying monthly just to send invoices?</w:t>
      </w:r>
    </w:p>
    <w:p>
      <w:pPr>
        <w:spacing w:after="160"/>
      </w:pPr>
      <w:r>
        <w:t>If you're running a small business, you already have enough monthly expenses.</w:t>
      </w:r>
    </w:p>
    <w:p>
      <w:pPr>
        <w:spacing w:after="160"/>
      </w:pPr>
      <w:r>
        <w:t>Your invoicing software doesn't necessarily need to be another one.</w:t>
      </w:r>
    </w:p>
    <w:p>
      <w:pPr>
        <w:spacing w:after="160"/>
      </w:pPr>
      <w:r>
        <w:t>I recently came across SmartInvoice Pro, an offline invoicing and business management tool designed for freelancers, entrepreneurs and small businesses.</w:t>
      </w:r>
    </w:p>
    <w:p>
      <w:pPr>
        <w:spacing w:after="160"/>
      </w:pPr>
      <w:r>
        <w:t>Instead of another monthly subscription, you pay $34.99 once.</w:t>
      </w:r>
    </w:p>
    <w:p>
      <w:pPr>
        <w:spacing w:after="160"/>
      </w:pPr>
      <w:r>
        <w:t>With SmartInvoice Pro, you can:</w:t>
      </w:r>
    </w:p>
    <w:p>
      <w:pPr>
        <w:spacing w:after="160"/>
      </w:pPr>
      <w:r>
        <w:t>✓ Create professional invoices</w:t>
        <w:br/>
        <w:t>✓ Manage customers</w:t>
        <w:br/>
        <w:t>✓ Save frequently used products and services</w:t>
        <w:br/>
        <w:t>✓ Track Paid, Unpaid, Pending and Overdue invoices</w:t>
        <w:br/>
        <w:t>✓ View invoice reports</w:t>
        <w:br/>
        <w:t>✓ Choose from 5 professional invoice designs</w:t>
        <w:br/>
        <w:t>✓ Print or save invoices as PDFs</w:t>
        <w:br/>
        <w:t>✓ Prepare customer invoice emails</w:t>
        <w:br/>
        <w:t>✓ Back up and restore your business data</w:t>
      </w:r>
    </w:p>
    <w:p>
      <w:pPr>
        <w:spacing w:after="160"/>
      </w:pPr>
      <w:r>
        <w:t>And one of my favorite things?</w:t>
      </w:r>
    </w:p>
    <w:p>
      <w:pPr>
        <w:spacing w:after="160"/>
      </w:pPr>
      <w:r>
        <w:t>Your SmartInvoice business records stay on your device.</w:t>
      </w:r>
    </w:p>
    <w:p>
      <w:pPr>
        <w:spacing w:after="160"/>
      </w:pPr>
      <w:r>
        <w:t>No monthly software subscription is required for the core invoicing features.</w:t>
      </w:r>
    </w:p>
    <w:p>
      <w:pPr>
        <w:spacing w:after="160"/>
      </w:pPr>
      <w:r>
        <w:t>If you've been looking for a straightforward way to manage your business invoices without adding another recurring bill, take a look.</w:t>
      </w:r>
    </w:p>
    <w:p>
      <w:pPr>
        <w:spacing w:after="160"/>
      </w:pPr>
      <w:r>
        <w:t>👉 Get SmartInvoice Pro for $34.99 — One-Time Payment</w:t>
      </w:r>
    </w:p>
    <w:p>
      <w:pPr>
        <w:spacing w:after="160"/>
      </w:pPr>
      <w:r>
        <w:t>[INSERT AFFILIATE LINK]</w:t>
      </w:r>
    </w:p>
    <w:p>
      <w:pPr>
        <w:spacing w:after="160"/>
      </w:pPr>
      <w:r>
        <w:t>SmartInvoice Pro is a downloadable digital product. Please review the product details and system requirements before purchasing.</w:t>
      </w:r>
    </w:p>
    <w:p>
      <w:r>
        <w:br w:type="page"/>
      </w:r>
    </w:p>
    <w:p>
      <w:pPr>
        <w:pStyle w:val="Heading1"/>
      </w:pPr>
      <w:r>
        <w:t>Email Swipe #2 — Small-Business Owner Angle</w:t>
      </w:r>
    </w:p>
    <w:p>
      <w:r>
        <w:rPr>
          <w:b/>
        </w:rPr>
        <w:t>SUBJECT: A simpler way to manage your business invoices</w:t>
      </w:r>
    </w:p>
    <w:p>
      <w:pPr>
        <w:spacing w:after="160"/>
      </w:pPr>
      <w:r>
        <w:t>Running a small business can mean being the salesperson, administrator, customer-service department and bookkeeper—all in the same day.</w:t>
      </w:r>
    </w:p>
    <w:p>
      <w:pPr>
        <w:spacing w:after="160"/>
      </w:pPr>
      <w:r>
        <w:t>So your invoicing system shouldn't make things harder.</w:t>
      </w:r>
    </w:p>
    <w:p>
      <w:pPr>
        <w:spacing w:after="160"/>
      </w:pPr>
      <w:r>
        <w:t>SmartInvoice Pro was created to give small-business owners a simple place to handle everyday invoicing without requiring another monthly software subscription.</w:t>
      </w:r>
    </w:p>
    <w:p>
      <w:pPr>
        <w:spacing w:after="160"/>
      </w:pPr>
      <w:r>
        <w:t>From one offline-first application, you can:</w:t>
      </w:r>
    </w:p>
    <w:p>
      <w:pPr>
        <w:spacing w:after="160"/>
      </w:pPr>
      <w:r>
        <w:t>Create invoices.</w:t>
        <w:br/>
        <w:t>Add customers, services, prices, discounts, taxes, due dates and payment instructions.</w:t>
      </w:r>
    </w:p>
    <w:p>
      <w:pPr>
        <w:spacing w:after="160"/>
      </w:pPr>
      <w:r>
        <w:t>Track payments.</w:t>
        <w:br/>
        <w:t>See which invoices are Paid, Pending, Unpaid or Overdue.</w:t>
      </w:r>
    </w:p>
    <w:p>
      <w:pPr>
        <w:spacing w:after="160"/>
      </w:pPr>
      <w:r>
        <w:t>Save customers.</w:t>
        <w:br/>
        <w:t>Keep frequently used client information ready for future invoices.</w:t>
      </w:r>
    </w:p>
    <w:p>
      <w:pPr>
        <w:spacing w:after="160"/>
      </w:pPr>
      <w:r>
        <w:t>Save products and services.</w:t>
        <w:br/>
        <w:t>Store the services you bill for regularly and their standard rates.</w:t>
      </w:r>
    </w:p>
    <w:p>
      <w:pPr>
        <w:spacing w:after="160"/>
      </w:pPr>
      <w:r>
        <w:t>See your numbers.</w:t>
        <w:br/>
        <w:t>View total invoiced, paid amounts and outstanding invoice value.</w:t>
      </w:r>
    </w:p>
    <w:p>
      <w:pPr>
        <w:spacing w:after="160"/>
      </w:pPr>
      <w:r>
        <w:t>Customize your invoices.</w:t>
        <w:br/>
        <w:t>Choose from five professional invoice designs.</w:t>
      </w:r>
    </w:p>
    <w:p>
      <w:pPr>
        <w:spacing w:after="160"/>
      </w:pPr>
      <w:r>
        <w:t>And SmartInvoice Pro costs just $34.99 as a one-time purchase.</w:t>
      </w:r>
    </w:p>
    <w:p>
      <w:pPr>
        <w:spacing w:after="160"/>
      </w:pPr>
      <w:r>
        <w:t>No monthly SmartInvoice subscription.</w:t>
      </w:r>
    </w:p>
    <w:p>
      <w:pPr>
        <w:spacing w:after="160"/>
      </w:pPr>
      <w:r>
        <w:t>If you're a freelancer, consultant, contractor, cleaner, photographer, virtual assistant, beauty professional, coach, tutor or other service-based business owner, this could be worth checking out.</w:t>
      </w:r>
    </w:p>
    <w:p>
      <w:pPr>
        <w:spacing w:after="160"/>
      </w:pPr>
      <w:r>
        <w:t>👉 See SmartInvoice Pro Here</w:t>
      </w:r>
    </w:p>
    <w:p>
      <w:pPr>
        <w:spacing w:after="160"/>
      </w:pPr>
      <w:r>
        <w:t>[INSERT AFFILIATE LINK]</w:t>
      </w:r>
    </w:p>
    <w:p>
      <w:pPr>
        <w:spacing w:after="160"/>
      </w:pPr>
      <w:r>
        <w:t>$34.99 One-Time Payment</w:t>
      </w:r>
    </w:p>
    <w:p>
      <w:r>
        <w:br w:type="page"/>
      </w:r>
    </w:p>
    <w:p>
      <w:pPr>
        <w:pStyle w:val="Heading1"/>
      </w:pPr>
      <w:r>
        <w:t>Email Swipe #3 — Subscription-Cost Angle</w:t>
      </w:r>
    </w:p>
    <w:p>
      <w:r>
        <w:rPr>
          <w:b/>
        </w:rPr>
        <w:t>SUBJECT: $34.99 once — not another monthly subscription</w:t>
      </w:r>
    </w:p>
    <w:p>
      <w:pPr>
        <w:spacing w:after="160"/>
      </w:pPr>
      <w:r>
        <w:t>Quick question:</w:t>
      </w:r>
    </w:p>
    <w:p>
      <w:pPr>
        <w:spacing w:after="160"/>
      </w:pPr>
      <w:r>
        <w:t>How many software subscriptions is your business paying for every month?</w:t>
      </w:r>
    </w:p>
    <w:p>
      <w:pPr>
        <w:spacing w:after="160"/>
      </w:pPr>
      <w:r>
        <w:t>$10 here.</w:t>
        <w:br/>
        <w:t>$20 there.</w:t>
        <w:br/>
        <w:t>Another $30 somewhere else.</w:t>
      </w:r>
    </w:p>
    <w:p>
      <w:pPr>
        <w:spacing w:after="160"/>
      </w:pPr>
      <w:r>
        <w:t>Those recurring expenses add up.</w:t>
      </w:r>
    </w:p>
    <w:p>
      <w:pPr>
        <w:spacing w:after="160"/>
      </w:pPr>
      <w:r>
        <w:t>That's one reason SmartInvoice Pro caught my attention.</w:t>
      </w:r>
    </w:p>
    <w:p>
      <w:pPr>
        <w:spacing w:after="160"/>
      </w:pPr>
      <w:r>
        <w:t>It's an offline-first invoicing and business management application that costs $34.99 one time.</w:t>
      </w:r>
    </w:p>
    <w:p>
      <w:pPr>
        <w:spacing w:after="160"/>
      </w:pPr>
      <w:r>
        <w:t>Not $34.99 every month.</w:t>
      </w:r>
    </w:p>
    <w:p>
      <w:pPr>
        <w:spacing w:after="160"/>
      </w:pPr>
      <w:r>
        <w:t>$34.99 once.</w:t>
      </w:r>
    </w:p>
    <w:p>
      <w:pPr>
        <w:spacing w:after="160"/>
      </w:pPr>
      <w:r>
        <w:t>You get tools for:</w:t>
      </w:r>
    </w:p>
    <w:p>
      <w:pPr>
        <w:spacing w:after="160"/>
      </w:pPr>
      <w:r>
        <w:t>→ Professional invoice creation</w:t>
        <w:br/>
        <w:t>→ Client management</w:t>
        <w:br/>
        <w:t>→ Products and services</w:t>
        <w:br/>
        <w:t>→ Automatic totals</w:t>
        <w:br/>
        <w:t>→ Discounts and taxes</w:t>
        <w:br/>
        <w:t>→ Payment-status tracking</w:t>
        <w:br/>
        <w:t>→ Invoice history</w:t>
        <w:br/>
        <w:t>→ Reports</w:t>
        <w:br/>
        <w:t>→ Five invoice designs</w:t>
        <w:br/>
        <w:t>→ PDF invoices</w:t>
        <w:br/>
        <w:t>→ Customer email preparation</w:t>
        <w:br/>
        <w:t>→ Data backup and restore</w:t>
      </w:r>
    </w:p>
    <w:p>
      <w:pPr>
        <w:spacing w:after="160"/>
      </w:pPr>
      <w:r>
        <w:t>Your SmartInvoice records are stored locally in your browser on your device, and you can export backups of your data.</w:t>
      </w:r>
    </w:p>
    <w:p>
      <w:pPr>
        <w:spacing w:after="160"/>
      </w:pPr>
      <w:r>
        <w:t>There's no account required for the core application and no recurring SmartInvoice subscription fee.</w:t>
      </w:r>
    </w:p>
    <w:p>
      <w:pPr>
        <w:spacing w:after="160"/>
      </w:pPr>
      <w:r>
        <w:t>If you just need a professional way to create and manage invoices without committing to another monthly bill, check it out.</w:t>
      </w:r>
    </w:p>
    <w:p>
      <w:pPr>
        <w:spacing w:after="160"/>
      </w:pPr>
      <w:r>
        <w:t>👉 Get SmartInvoice Pro — $34.99 One-Time</w:t>
      </w:r>
    </w:p>
    <w:p>
      <w:pPr>
        <w:spacing w:after="160"/>
      </w:pPr>
      <w:r>
        <w:t>[INSERT AFFILIATE LINK]</w:t>
      </w:r>
    </w:p>
    <w:p>
      <w:pPr>
        <w:spacing w:after="160"/>
      </w:pPr>
      <w:r>
        <w:t>Always keep regular backups of locally stored SmartInvoice data.</w:t>
      </w:r>
    </w:p>
    <w:sectPr w:rsidR="00FC693F" w:rsidRPr="0006063C" w:rsidSect="00034616">
      <w:pgSz w:w="12240" w:h="15840"/>
      <w:pgMar w:top="1008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